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7607630" name="fd3a0060-fa71-11ef-b3cf-c16731c41b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969069" name="fd3a0060-fa71-11ef-b3cf-c16731c41bb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1850555" name="0105ae60-fa72-11ef-8489-211fb4e6e0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8706349" name="0105ae60-fa72-11ef-8489-211fb4e6e00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